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8570825" name="019f8886-4f14-787d-9677-abbdc9b965a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1693974" name="019f8886-4f14-787d-9677-abbdc9b965a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5795130" name="019f8886-6bb4-7619-9e0a-4e6d58a1ef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677936" name="019f8886-6bb4-7619-9e0a-4e6d58a1ef1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Dachstuhl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Dachstuhl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11723259" name="019f8886-c8c4-7876-9d6f-a7677bccc8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0942261" name="019f8886-c8c4-7876-9d6f-a7677bccc82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590409" name="019f8887-1afa-7b6a-ac05-84e014b217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7375127" name="019f8887-1afa-7b6a-ac05-84e014b217b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Pergola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65985784" name="019f88b7-92b9-75aa-bb19-044c8bf7df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1541861" name="019f88b7-92b9-75aa-bb19-044c8bf7df7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49491831" name="019f88b7-b9ee-79a5-b731-9c65a1dd2ff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9997267" name="019f88b7-b9ee-79a5-b731-9c65a1dd2ff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/ Reduit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4700516" name="019f88c8-fbbd-703e-803a-f9a118bf044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8473148" name="019f88c8-fbbd-703e-803a-f9a118bf044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67309419" name="019f88c9-118e-7ebd-8bc8-f778bdcd8c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3034996" name="019f88c9-118e-7ebd-8bc8-f778bdcd8c1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UG -DG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8648868" name="019f88d3-10a3-7b89-8c4e-9498e54510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8918241" name="019f88d3-10a3-7b89-8c4e-9498e545105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08138215" name="019f88d3-6a6a-7ef1-b67f-a403a7cc2f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2938025" name="019f88d3-6a6a-7ef1-b67f-a403a7cc2f2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Höhenweg 8, 8564 Wäldi</w:t>
          </w:r>
        </w:p>
        <w:p>
          <w:pPr>
            <w:spacing w:before="0" w:after="0"/>
          </w:pPr>
          <w:r>
            <w:t>1001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